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1330766_Копия_1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b3de95a0-e130-48e2-a18c-e3421c12e8af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b87bf85c-5ffc-4767-ae37-927ac69312d3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МБОУ "Гимназия №7"</w:t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 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5436410)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курса «Вероятность и статистика»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7-9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056d9d5c-b2bc-4133-b8cf-f3db506692dc"/>
      <w:r>
        <w:rPr>
          <w:rFonts w:ascii="Times New Roman" w:hAnsi="Times New Roman"/>
          <w:b/>
          <w:i w:val="false"/>
          <w:color w:val="000000"/>
          <w:sz w:val="28"/>
        </w:rPr>
        <w:t>Казань, 2024-2025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7c791777-c725-4234-9ae7-a684b7e75e81"/>
      <w:r>
        <w:rPr>
          <w:rFonts w:ascii="Times New Roman" w:hAnsi="Times New Roman"/>
          <w:b/>
          <w:i w:val="false"/>
          <w:color w:val="000000"/>
          <w:sz w:val="28"/>
        </w:rPr>
        <w:t>уч. год</w:t>
      </w:r>
      <w:bookmarkStart w:id="5" w:name="block-41330766"/>
      <w:bookmarkEnd w:id="0"/>
      <w:bookmarkEnd w:id="4"/>
      <w:bookmarkEnd w:id="5"/>
    </w:p>
    <w:p>
      <w:pPr>
        <w:pStyle w:val="Normal"/>
        <w:spacing w:lineRule="exact" w:line="264" w:before="0" w:after="0"/>
        <w:ind w:hanging="0"/>
        <w:jc w:val="both"/>
        <w:rPr/>
      </w:pPr>
      <w:bookmarkStart w:id="6" w:name="block-41330765_Копия_1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7" w:name="block-41330765_Копия_1"/>
      <w:bookmarkStart w:id="8" w:name="b3c9237e-6172-48ee-b1c7-f6774da89513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Start w:id="9" w:name="block-41330765"/>
      <w:bookmarkEnd w:id="7"/>
      <w:bookmarkEnd w:id="8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0" w:name="block-41330760_Копия_1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1" w:name="block-41330760_Копия_1"/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  <w:bookmarkStart w:id="12" w:name="block-41330760"/>
      <w:bookmarkEnd w:id="11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3" w:name="block-41330761_Копия_1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гражданское и духовно-нравственное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трудовое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экологическое воспитание: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адаптация к изменяющимся условиям социальной и природной среды: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1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2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3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4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numPr>
          <w:ilvl w:val="0"/>
          <w:numId w:val="5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6"/>
        </w:numPr>
        <w:spacing w:lineRule="exact" w:line="264" w:before="0" w:after="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14" w:name="_Toc124426249"/>
      <w:bookmarkEnd w:id="1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случайной величине и о распределении вероятностей.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5" w:name="block-41330761_Копия_1"/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  <w:bookmarkStart w:id="16" w:name="block-41330761"/>
      <w:bookmarkEnd w:id="15"/>
    </w:p>
    <w:p>
      <w:pPr>
        <w:pStyle w:val="Normal"/>
        <w:spacing w:before="0" w:after="0"/>
        <w:ind w:left="120" w:hanging="0"/>
        <w:jc w:val="left"/>
        <w:rPr/>
      </w:pPr>
      <w:bookmarkStart w:id="17" w:name="block-41330762"/>
      <w:bookmarkEnd w:id="16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94"/>
        <w:gridCol w:w="2399"/>
        <w:gridCol w:w="1454"/>
        <w:gridCol w:w="2493"/>
        <w:gridCol w:w="2614"/>
        <w:gridCol w:w="3939"/>
      </w:tblGrid>
      <w:tr>
        <w:trPr>
          <w:trHeight w:val="144" w:hRule="atLeast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3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https://m.edsoo.ru/7f415fdc</w:t>
              </w:r>
            </w:hyperlink>
          </w:p>
        </w:tc>
      </w:tr>
      <w:tr>
        <w:trPr>
          <w:trHeight w:val="144" w:hRule="atLeast"/>
        </w:trPr>
        <w:tc>
          <w:tcPr>
            <w:tcW w:w="3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94"/>
        <w:gridCol w:w="2399"/>
        <w:gridCol w:w="1454"/>
        <w:gridCol w:w="2493"/>
        <w:gridCol w:w="2614"/>
        <w:gridCol w:w="3939"/>
      </w:tblGrid>
      <w:tr>
        <w:trPr>
          <w:trHeight w:val="144" w:hRule="atLeast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3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Бернулли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144" w:hRule="atLeast"/>
        </w:trPr>
        <w:tc>
          <w:tcPr>
            <w:tcW w:w="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контроль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https://m.edsoo.ru/7f41a302</w:t>
              </w:r>
            </w:hyperlink>
          </w:p>
        </w:tc>
      </w:tr>
      <w:tr>
        <w:trPr>
          <w:trHeight w:val="144" w:hRule="atLeast"/>
        </w:trPr>
        <w:tc>
          <w:tcPr>
            <w:tcW w:w="3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3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18" w:name="block-41330762"/>
      <w:bookmarkStart w:id="19" w:name="block-41330763"/>
      <w:bookmarkEnd w:id="18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7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72"/>
        <w:gridCol w:w="2560"/>
        <w:gridCol w:w="1242"/>
        <w:gridCol w:w="2247"/>
        <w:gridCol w:w="2386"/>
        <w:gridCol w:w="1699"/>
        <w:gridCol w:w="2887"/>
      </w:tblGrid>
      <w:tr>
        <w:trPr>
          <w:trHeight w:val="144" w:hRule="atLeast"/>
        </w:trPr>
        <w:tc>
          <w:tcPr>
            <w:tcW w:w="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56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8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https://m.edsoo.ru/863ec1f8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https://m.edsoo.ru/863ec324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https://m.edsoo.ru/863ec78e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https://m.edsoo.ru/863ed18e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https://m.edsoo.ru/863ed602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https://m.edsoo.ru/863ed72e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https://m.edsoo.ru/863ed846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https://m.edsoo.ru/863ed846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https://m.edsoo.ru/863edb3e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https://m.edsoo.ru/863edc6a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https://m.edsoo.ru/863ee07a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Наибольшее и наименьшее значения числового набора. Размах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https://m.edsoo.ru/863ee390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https://m.edsoo.ru/863ee4bc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https://m.edsoo.ru/863ee69c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Группировка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https://m.edsoo.ru/863ee9d0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Гистограммы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Гистограммы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https://m.edsoo.ru/863eee1c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https://m.edsoo.ru/863eecc8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https://m.edsoo.ru/863eef52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(валентность) вершины. Число рёбер и суммарная степень вершин. Цепь и цикл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https://m.edsoo.ru/863ef0ba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Цепь и цикл. Путь в графе. Представление о связности графа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https://m.edsoo.ru/863ef236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https://m.edsoo.ru/863ef3b2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https://m.edsoo.ru/863ef4d4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https://m.edsoo.ru/863ef646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https://m.edsoo.ru/863ef8a8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"Случайная изменчивость. Графы. Вероятность случайного события"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https://m.edsoo.ru/863f0186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https://m.edsoo.ru/863efa24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https://m.edsoo.ru/863efbaa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https://m.edsoo.ru/863efec0</w:t>
              </w:r>
            </w:hyperlink>
          </w:p>
        </w:tc>
      </w:tr>
      <w:tr>
        <w:trPr>
          <w:trHeight w:val="144" w:hRule="atLeast"/>
        </w:trPr>
        <w:tc>
          <w:tcPr>
            <w:tcW w:w="3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4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9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72"/>
        <w:gridCol w:w="2560"/>
        <w:gridCol w:w="1242"/>
        <w:gridCol w:w="2247"/>
        <w:gridCol w:w="2386"/>
        <w:gridCol w:w="1699"/>
        <w:gridCol w:w="2887"/>
      </w:tblGrid>
      <w:tr>
        <w:trPr>
          <w:trHeight w:val="144" w:hRule="atLeast"/>
        </w:trPr>
        <w:tc>
          <w:tcPr>
            <w:tcW w:w="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8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56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8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https://m.edsoo.ru/863f47ea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https://m.edsoo.ru/863f47ea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https://m.edsoo.ru/863f4e16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https://m.edsoo.ru/863f4e16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 Паскаля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https://m.edsoo.ru/863f5014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https://m.edsoo.ru/863f5208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https://m.edsoo.ru/863f5884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https://m.edsoo.ru/863f5a50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https://m.edsoo.ru/863f5bfe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https://m.edsoo.ru/863f5e10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https://m.edsoo.ru/863f6162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https://m.edsoo.ru/863f6356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https://m.edsoo.ru/863f64d2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https://m.edsoo.ru/863f6680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https://m.edsoo.ru/863f67de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https://m.edsoo.ru/863f6b44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https://m.edsoo.ru/863f6da6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https://m.edsoo.ru/863f6f86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https://m.edsoo.ru/863f72c4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https://m.edsoo.ru/863f7652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https://m.edsoo.ru/863f7116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https://m.edsoo.ru/863f783c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https://m.edsoo.ru/863f893a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https://m.edsoo.ru/863f7a4e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https://m.edsoo.ru/863f7c9c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https://m.edsoo.ru/863f7e54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https://m.edsoo.ru/863f8408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https://m.edsoo.ru/863f861a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https://m.edsoo.ru/863f8b56</w:t>
              </w:r>
            </w:hyperlink>
          </w:p>
        </w:tc>
      </w:tr>
      <w:tr>
        <w:trPr>
          <w:trHeight w:val="144" w:hRule="atLeast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1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45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  <w:bookmarkStart w:id="20" w:name="block-41330763"/>
      <w:bookmarkStart w:id="21" w:name="block-41330763"/>
      <w:bookmarkEnd w:id="21"/>
    </w:p>
    <w:p>
      <w:pPr>
        <w:pStyle w:val="Normal"/>
        <w:spacing w:before="0" w:after="0"/>
        <w:ind w:left="120" w:hanging="0"/>
        <w:jc w:val="left"/>
        <w:rPr/>
      </w:pPr>
      <w:bookmarkStart w:id="22" w:name="block-41330764_Копия_1"/>
      <w:bookmarkEnd w:id="22"/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480" w:before="0" w:after="0"/>
        <w:ind w:left="120" w:hanging="0"/>
        <w:jc w:val="left"/>
        <w:rPr/>
      </w:pPr>
      <w:r>
        <w:rPr/>
      </w:r>
      <w:bookmarkStart w:id="23" w:name="block-41330764_Копия_1"/>
      <w:bookmarkStart w:id="24" w:name="block-41330764"/>
      <w:bookmarkStart w:id="25" w:name="block-41330764_Копия_1"/>
      <w:bookmarkStart w:id="26" w:name="block-41330764"/>
      <w:bookmarkEnd w:id="25"/>
      <w:bookmarkEnd w:id="26"/>
    </w:p>
    <w:p>
      <w:pPr>
        <w:pStyle w:val="Normal"/>
        <w:spacing w:before="0" w:after="200"/>
        <w:rPr/>
      </w:pPr>
      <w:r>
        <w:rPr/>
      </w:r>
      <w:bookmarkStart w:id="27" w:name="block-41330764"/>
      <w:bookmarkStart w:id="28" w:name="block-41330764"/>
      <w:bookmarkEnd w:id="28"/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5fdc" TargetMode="External"/><Relationship Id="rId3" Type="http://schemas.openxmlformats.org/officeDocument/2006/relationships/hyperlink" Target="https://m.edsoo.ru/7f415fdc" TargetMode="External"/><Relationship Id="rId4" Type="http://schemas.openxmlformats.org/officeDocument/2006/relationships/hyperlink" Target="https://m.edsoo.ru/7f415fdc" TargetMode="External"/><Relationship Id="rId5" Type="http://schemas.openxmlformats.org/officeDocument/2006/relationships/hyperlink" Target="https://m.edsoo.ru/7f415fdc" TargetMode="External"/><Relationship Id="rId6" Type="http://schemas.openxmlformats.org/officeDocument/2006/relationships/hyperlink" Target="https://m.edsoo.ru/7f415fdc" TargetMode="External"/><Relationship Id="rId7" Type="http://schemas.openxmlformats.org/officeDocument/2006/relationships/hyperlink" Target="https://m.edsoo.ru/7f415fdc" TargetMode="External"/><Relationship Id="rId8" Type="http://schemas.openxmlformats.org/officeDocument/2006/relationships/hyperlink" Target="https://m.edsoo.ru/7f41a302" TargetMode="External"/><Relationship Id="rId9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ec1f8" TargetMode="External"/><Relationship Id="rId15" Type="http://schemas.openxmlformats.org/officeDocument/2006/relationships/hyperlink" Target="https://m.edsoo.ru/863ec324" TargetMode="External"/><Relationship Id="rId16" Type="http://schemas.openxmlformats.org/officeDocument/2006/relationships/hyperlink" Target="https://m.edsoo.ru/863ec78e" TargetMode="External"/><Relationship Id="rId17" Type="http://schemas.openxmlformats.org/officeDocument/2006/relationships/hyperlink" Target="https://m.edsoo.ru/863ed18e" TargetMode="External"/><Relationship Id="rId18" Type="http://schemas.openxmlformats.org/officeDocument/2006/relationships/hyperlink" Target="https://m.edsoo.ru/863ed602" TargetMode="External"/><Relationship Id="rId19" Type="http://schemas.openxmlformats.org/officeDocument/2006/relationships/hyperlink" Target="https://m.edsoo.ru/863ed72e" TargetMode="External"/><Relationship Id="rId20" Type="http://schemas.openxmlformats.org/officeDocument/2006/relationships/hyperlink" Target="https://m.edsoo.ru/863ed846" TargetMode="External"/><Relationship Id="rId21" Type="http://schemas.openxmlformats.org/officeDocument/2006/relationships/hyperlink" Target="https://m.edsoo.ru/863ed846" TargetMode="External"/><Relationship Id="rId22" Type="http://schemas.openxmlformats.org/officeDocument/2006/relationships/hyperlink" Target="https://m.edsoo.ru/863edb3e" TargetMode="External"/><Relationship Id="rId23" Type="http://schemas.openxmlformats.org/officeDocument/2006/relationships/hyperlink" Target="https://m.edsoo.ru/863edc6a" TargetMode="External"/><Relationship Id="rId24" Type="http://schemas.openxmlformats.org/officeDocument/2006/relationships/hyperlink" Target="https://m.edsoo.ru/863ee07a" TargetMode="External"/><Relationship Id="rId25" Type="http://schemas.openxmlformats.org/officeDocument/2006/relationships/hyperlink" Target="https://m.edsoo.ru/863ee390" TargetMode="External"/><Relationship Id="rId26" Type="http://schemas.openxmlformats.org/officeDocument/2006/relationships/hyperlink" Target="https://m.edsoo.ru/863ee4bc" TargetMode="External"/><Relationship Id="rId27" Type="http://schemas.openxmlformats.org/officeDocument/2006/relationships/hyperlink" Target="https://m.edsoo.ru/863ee69c" TargetMode="External"/><Relationship Id="rId28" Type="http://schemas.openxmlformats.org/officeDocument/2006/relationships/hyperlink" Target="https://m.edsoo.ru/863ee9d0" TargetMode="External"/><Relationship Id="rId29" Type="http://schemas.openxmlformats.org/officeDocument/2006/relationships/hyperlink" Target="https://m.edsoo.ru/863eee1c" TargetMode="External"/><Relationship Id="rId30" Type="http://schemas.openxmlformats.org/officeDocument/2006/relationships/hyperlink" Target="https://m.edsoo.ru/863eecc8" TargetMode="External"/><Relationship Id="rId31" Type="http://schemas.openxmlformats.org/officeDocument/2006/relationships/hyperlink" Target="https://m.edsoo.ru/863eef52" TargetMode="External"/><Relationship Id="rId32" Type="http://schemas.openxmlformats.org/officeDocument/2006/relationships/hyperlink" Target="https://m.edsoo.ru/863ef0ba" TargetMode="External"/><Relationship Id="rId33" Type="http://schemas.openxmlformats.org/officeDocument/2006/relationships/hyperlink" Target="https://m.edsoo.ru/863ef236" TargetMode="External"/><Relationship Id="rId34" Type="http://schemas.openxmlformats.org/officeDocument/2006/relationships/hyperlink" Target="https://m.edsoo.ru/863ef3b2" TargetMode="External"/><Relationship Id="rId35" Type="http://schemas.openxmlformats.org/officeDocument/2006/relationships/hyperlink" Target="https://m.edsoo.ru/863ef4d4" TargetMode="External"/><Relationship Id="rId36" Type="http://schemas.openxmlformats.org/officeDocument/2006/relationships/hyperlink" Target="https://m.edsoo.ru/863ef646" TargetMode="External"/><Relationship Id="rId37" Type="http://schemas.openxmlformats.org/officeDocument/2006/relationships/hyperlink" Target="https://m.edsoo.ru/863ef8a8" TargetMode="External"/><Relationship Id="rId38" Type="http://schemas.openxmlformats.org/officeDocument/2006/relationships/hyperlink" Target="https://m.edsoo.ru/863f0186" TargetMode="External"/><Relationship Id="rId39" Type="http://schemas.openxmlformats.org/officeDocument/2006/relationships/hyperlink" Target="https://m.edsoo.ru/863efa24" TargetMode="External"/><Relationship Id="rId40" Type="http://schemas.openxmlformats.org/officeDocument/2006/relationships/hyperlink" Target="https://m.edsoo.ru/863efbaa" TargetMode="External"/><Relationship Id="rId41" Type="http://schemas.openxmlformats.org/officeDocument/2006/relationships/hyperlink" Target="https://m.edsoo.ru/863efec0" TargetMode="External"/><Relationship Id="rId42" Type="http://schemas.openxmlformats.org/officeDocument/2006/relationships/hyperlink" Target="https://m.edsoo.ru/863f47ea" TargetMode="External"/><Relationship Id="rId43" Type="http://schemas.openxmlformats.org/officeDocument/2006/relationships/hyperlink" Target="https://m.edsoo.ru/863f47ea" TargetMode="External"/><Relationship Id="rId44" Type="http://schemas.openxmlformats.org/officeDocument/2006/relationships/hyperlink" Target="https://m.edsoo.ru/863f4e16" TargetMode="External"/><Relationship Id="rId45" Type="http://schemas.openxmlformats.org/officeDocument/2006/relationships/hyperlink" Target="https://m.edsoo.ru/863f4e16" TargetMode="External"/><Relationship Id="rId46" Type="http://schemas.openxmlformats.org/officeDocument/2006/relationships/hyperlink" Target="https://m.edsoo.ru/863f5014" TargetMode="External"/><Relationship Id="rId47" Type="http://schemas.openxmlformats.org/officeDocument/2006/relationships/hyperlink" Target="https://m.edsoo.ru/863f5208" TargetMode="External"/><Relationship Id="rId48" Type="http://schemas.openxmlformats.org/officeDocument/2006/relationships/hyperlink" Target="https://m.edsoo.ru/863f5884" TargetMode="External"/><Relationship Id="rId49" Type="http://schemas.openxmlformats.org/officeDocument/2006/relationships/hyperlink" Target="https://m.edsoo.ru/863f5a50" TargetMode="External"/><Relationship Id="rId50" Type="http://schemas.openxmlformats.org/officeDocument/2006/relationships/hyperlink" Target="https://m.edsoo.ru/863f5bfe" TargetMode="External"/><Relationship Id="rId51" Type="http://schemas.openxmlformats.org/officeDocument/2006/relationships/hyperlink" Target="https://m.edsoo.ru/863f5e10" TargetMode="External"/><Relationship Id="rId52" Type="http://schemas.openxmlformats.org/officeDocument/2006/relationships/hyperlink" Target="https://m.edsoo.ru/863f6162" TargetMode="External"/><Relationship Id="rId53" Type="http://schemas.openxmlformats.org/officeDocument/2006/relationships/hyperlink" Target="https://m.edsoo.ru/863f6356" TargetMode="External"/><Relationship Id="rId54" Type="http://schemas.openxmlformats.org/officeDocument/2006/relationships/hyperlink" Target="https://m.edsoo.ru/863f64d2" TargetMode="External"/><Relationship Id="rId55" Type="http://schemas.openxmlformats.org/officeDocument/2006/relationships/hyperlink" Target="https://m.edsoo.ru/863f6680" TargetMode="External"/><Relationship Id="rId56" Type="http://schemas.openxmlformats.org/officeDocument/2006/relationships/hyperlink" Target="https://m.edsoo.ru/863f67de" TargetMode="External"/><Relationship Id="rId57" Type="http://schemas.openxmlformats.org/officeDocument/2006/relationships/hyperlink" Target="https://m.edsoo.ru/863f6b44" TargetMode="External"/><Relationship Id="rId58" Type="http://schemas.openxmlformats.org/officeDocument/2006/relationships/hyperlink" Target="https://m.edsoo.ru/863f6da6" TargetMode="External"/><Relationship Id="rId59" Type="http://schemas.openxmlformats.org/officeDocument/2006/relationships/hyperlink" Target="https://m.edsoo.ru/863f6f86" TargetMode="External"/><Relationship Id="rId60" Type="http://schemas.openxmlformats.org/officeDocument/2006/relationships/hyperlink" Target="https://m.edsoo.ru/863f72c4" TargetMode="External"/><Relationship Id="rId61" Type="http://schemas.openxmlformats.org/officeDocument/2006/relationships/hyperlink" Target="https://m.edsoo.ru/863f7652" TargetMode="External"/><Relationship Id="rId62" Type="http://schemas.openxmlformats.org/officeDocument/2006/relationships/hyperlink" Target="https://m.edsoo.ru/863f7116" TargetMode="External"/><Relationship Id="rId63" Type="http://schemas.openxmlformats.org/officeDocument/2006/relationships/hyperlink" Target="https://m.edsoo.ru/863f783c" TargetMode="External"/><Relationship Id="rId64" Type="http://schemas.openxmlformats.org/officeDocument/2006/relationships/hyperlink" Target="https://m.edsoo.ru/863f893a" TargetMode="External"/><Relationship Id="rId65" Type="http://schemas.openxmlformats.org/officeDocument/2006/relationships/hyperlink" Target="https://m.edsoo.ru/863f7a4e" TargetMode="External"/><Relationship Id="rId66" Type="http://schemas.openxmlformats.org/officeDocument/2006/relationships/hyperlink" Target="https://m.edsoo.ru/863f7c9c" TargetMode="External"/><Relationship Id="rId67" Type="http://schemas.openxmlformats.org/officeDocument/2006/relationships/hyperlink" Target="https://m.edsoo.ru/863f7e54" TargetMode="External"/><Relationship Id="rId68" Type="http://schemas.openxmlformats.org/officeDocument/2006/relationships/hyperlink" Target="https://m.edsoo.ru/863f8408" TargetMode="External"/><Relationship Id="rId69" Type="http://schemas.openxmlformats.org/officeDocument/2006/relationships/hyperlink" Target="https://m.edsoo.ru/863f861a" TargetMode="External"/><Relationship Id="rId70" Type="http://schemas.openxmlformats.org/officeDocument/2006/relationships/hyperlink" Target="https://m.edsoo.ru/863f8b56" TargetMode="External"/><Relationship Id="rId71" Type="http://schemas.openxmlformats.org/officeDocument/2006/relationships/numbering" Target="numbering.xml"/><Relationship Id="rId72" Type="http://schemas.openxmlformats.org/officeDocument/2006/relationships/fontTable" Target="fontTable.xml"/><Relationship Id="rId7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LibreOffice/7.5.2.1$Linux_X86_64 LibreOffice_project/50$Build-1</Application>
  <AppVersion>15.0000</AppVersion>
  <Pages>26</Pages>
  <Words>3145</Words>
  <Characters>23679</Characters>
  <CharactersWithSpaces>26558</CharactersWithSpaces>
  <Paragraphs>515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2024-09-19T21:24:47Z</dcterms:modified>
  <cp:revision>1</cp:revision>
  <dc:subject/>
  <dc:title/>
</cp:coreProperties>
</file>